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1A32E" w14:textId="77777777" w:rsidR="00CD24FA" w:rsidRDefault="00CD24FA" w:rsidP="00CD24FA">
      <w:pPr>
        <w:rPr>
          <w:rFonts w:ascii="Helvetica Neue" w:eastAsia="Helvetica Neue" w:hAnsi="Helvetica Neue" w:cs="Helvetica Neue"/>
        </w:rPr>
      </w:pPr>
    </w:p>
    <w:p w14:paraId="6D6DD82D" w14:textId="77777777" w:rsidR="00CD24FA" w:rsidRDefault="00CD24FA" w:rsidP="00CD24FA">
      <w:pPr>
        <w:jc w:val="center"/>
        <w:rPr>
          <w:rFonts w:ascii="Helvetica Neue" w:eastAsia="Helvetica Neue" w:hAnsi="Helvetica Neue" w:cs="Helvetica Neue"/>
          <w:color w:val="003C82"/>
          <w:sz w:val="32"/>
          <w:szCs w:val="32"/>
        </w:rPr>
      </w:pPr>
      <w:r>
        <w:rPr>
          <w:rFonts w:ascii="Helvetica Neue" w:eastAsia="Helvetica Neue" w:hAnsi="Helvetica Neue" w:cs="Helvetica Neue"/>
          <w:noProof/>
          <w:color w:val="003C82"/>
          <w:sz w:val="32"/>
          <w:szCs w:val="32"/>
          <w:lang w:val="en-GB"/>
        </w:rPr>
        <w:drawing>
          <wp:inline distT="0" distB="0" distL="0" distR="0" wp14:anchorId="399DC98F" wp14:editId="754A4AD6">
            <wp:extent cx="3048000" cy="1216000"/>
            <wp:effectExtent l="0" t="0" r="0" b="0"/>
            <wp:docPr id="2077838570" name="image12.jpg" descr="A blue and white logo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.jpg" descr="A blue and white logo&#10;&#10;Description automatically generated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12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A0B2698" w14:textId="77777777" w:rsidR="00CD24FA" w:rsidRDefault="00CD24FA" w:rsidP="00CD24FA">
      <w:pPr>
        <w:jc w:val="center"/>
        <w:rPr>
          <w:rFonts w:ascii="Helvetica Neue" w:eastAsia="Helvetica Neue" w:hAnsi="Helvetica Neue" w:cs="Helvetica Neue"/>
        </w:rPr>
      </w:pPr>
      <w:r>
        <w:rPr>
          <w:rFonts w:ascii="Helvetica Neue" w:eastAsia="Helvetica Neue" w:hAnsi="Helvetica Neue" w:cs="Helvetica Neue"/>
          <w:color w:val="003C82"/>
          <w:sz w:val="32"/>
          <w:szCs w:val="32"/>
        </w:rPr>
        <w:t>DRONE</w:t>
      </w:r>
    </w:p>
    <w:p w14:paraId="08D44C98" w14:textId="77777777" w:rsidR="00CD24FA" w:rsidRDefault="00CD24FA" w:rsidP="00CD24FA">
      <w:pPr>
        <w:pBdr>
          <w:top w:val="nil"/>
          <w:left w:val="nil"/>
          <w:bottom w:val="nil"/>
          <w:right w:val="nil"/>
          <w:between w:val="nil"/>
        </w:pBdr>
        <w:spacing w:before="600" w:after="120"/>
        <w:jc w:val="center"/>
        <w:rPr>
          <w:rFonts w:ascii="Helvetica Neue" w:eastAsia="Helvetica Neue" w:hAnsi="Helvetica Neue" w:cs="Helvetica Neue"/>
          <w:color w:val="000000"/>
        </w:rPr>
      </w:pPr>
      <w:r>
        <w:rPr>
          <w:rFonts w:ascii="Helvetica Neue" w:eastAsia="Helvetica Neue" w:hAnsi="Helvetica Neue" w:cs="Helvetica Neue"/>
          <w:color w:val="000000"/>
        </w:rPr>
        <w:t>Teacher and school leaders training to promote Digital liteRacy and combat the spread of disinfOrmation among vulNerable groups of adolEscents</w:t>
      </w:r>
    </w:p>
    <w:p w14:paraId="538B1F9C" w14:textId="77777777" w:rsidR="00CD24FA" w:rsidRDefault="00CD24FA" w:rsidP="00CD24FA">
      <w:pPr>
        <w:rPr>
          <w:rFonts w:ascii="Helvetica Neue" w:eastAsia="Helvetica Neue" w:hAnsi="Helvetica Neue" w:cs="Helvetica Neue"/>
        </w:rPr>
      </w:pPr>
    </w:p>
    <w:p w14:paraId="1B488CF3" w14:textId="77777777" w:rsidR="00CD24FA" w:rsidRDefault="00CD24FA" w:rsidP="00CD24FA">
      <w:pPr>
        <w:jc w:val="center"/>
        <w:rPr>
          <w:rFonts w:ascii="Helvetica Neue" w:eastAsia="Helvetica Neue" w:hAnsi="Helvetica Neue" w:cs="Helvetica Neue"/>
        </w:rPr>
      </w:pPr>
    </w:p>
    <w:p w14:paraId="4954019F" w14:textId="77777777" w:rsidR="00CD24FA" w:rsidRPr="00A12EF5" w:rsidRDefault="00CD24FA" w:rsidP="00CD24FA">
      <w:pPr>
        <w:rPr>
          <w:rFonts w:ascii="Helvetica Neue" w:eastAsia="Helvetica Neue" w:hAnsi="Helvetica Neue" w:cs="Helvetica Neue"/>
          <w:spacing w:val="-10"/>
          <w:kern w:val="28"/>
          <w:lang w:val="en-GB"/>
        </w:rPr>
      </w:pPr>
    </w:p>
    <w:p w14:paraId="36CF0535" w14:textId="77777777" w:rsidR="00CD24FA" w:rsidRPr="004D2815" w:rsidRDefault="00CD24FA" w:rsidP="00CD24FA">
      <w:pPr>
        <w:spacing w:before="600" w:after="120"/>
        <w:jc w:val="center"/>
        <w:rPr>
          <w:rFonts w:ascii="Helvetica Neue" w:eastAsia="Helvetica Neue" w:hAnsi="Helvetica Neue" w:cs="Helvetica Neue"/>
          <w:lang w:val="en-GB"/>
        </w:rPr>
      </w:pPr>
    </w:p>
    <w:p w14:paraId="3F0790EE" w14:textId="77777777" w:rsidR="00CD24FA" w:rsidRDefault="00CD24FA" w:rsidP="00CD24FA">
      <w:pPr>
        <w:rPr>
          <w:rFonts w:ascii="Helvetica Neue" w:eastAsia="Helvetica Neue" w:hAnsi="Helvetica Neue" w:cs="Helvetica Neue"/>
        </w:rPr>
      </w:pPr>
    </w:p>
    <w:p w14:paraId="204FC9AA" w14:textId="77777777" w:rsidR="00CD24FA" w:rsidRDefault="00CD24FA" w:rsidP="00CD24FA">
      <w:pPr>
        <w:rPr>
          <w:rFonts w:ascii="Helvetica Neue" w:eastAsia="Helvetica Neue" w:hAnsi="Helvetica Neue" w:cs="Helvetica Neue"/>
        </w:rPr>
      </w:pPr>
    </w:p>
    <w:p w14:paraId="2FF83203" w14:textId="77777777" w:rsidR="00CD24FA" w:rsidRDefault="00CD24FA" w:rsidP="00CD24FA">
      <w:pPr>
        <w:rPr>
          <w:rFonts w:ascii="Helvetica Neue" w:eastAsia="Helvetica Neue" w:hAnsi="Helvetica Neue" w:cs="Helvetica Neue"/>
        </w:rPr>
      </w:pPr>
    </w:p>
    <w:p w14:paraId="5FA359DB" w14:textId="77777777" w:rsidR="00CD24FA" w:rsidRDefault="00CD24FA" w:rsidP="00CD24FA">
      <w:pPr>
        <w:jc w:val="both"/>
        <w:rPr>
          <w:rFonts w:ascii="Helvetica Neue" w:eastAsia="Helvetica Neue" w:hAnsi="Helvetica Neue" w:cs="Helvetica Neue"/>
        </w:rPr>
      </w:pPr>
    </w:p>
    <w:p w14:paraId="18BB0C50" w14:textId="77777777" w:rsidR="00CD24FA" w:rsidRDefault="00CD24FA" w:rsidP="00CD24FA">
      <w:pPr>
        <w:jc w:val="both"/>
        <w:rPr>
          <w:rFonts w:ascii="Helvetica Neue" w:eastAsia="Helvetica Neue" w:hAnsi="Helvetica Neue" w:cs="Helvetica Neue"/>
        </w:rPr>
      </w:pPr>
    </w:p>
    <w:p w14:paraId="5AD4262A" w14:textId="77777777" w:rsidR="00CD24FA" w:rsidRDefault="00CD24FA" w:rsidP="00CD24FA">
      <w:pPr>
        <w:jc w:val="both"/>
        <w:rPr>
          <w:rFonts w:ascii="Helvetica Neue" w:eastAsia="Helvetica Neue" w:hAnsi="Helvetica Neue" w:cs="Helvetica Neue"/>
        </w:rPr>
      </w:pPr>
    </w:p>
    <w:p w14:paraId="17C8EF94" w14:textId="77777777" w:rsidR="00CD24FA" w:rsidRDefault="00CD24FA" w:rsidP="00CD24FA">
      <w:pPr>
        <w:jc w:val="both"/>
        <w:rPr>
          <w:rFonts w:ascii="Helvetica Neue" w:eastAsia="Helvetica Neue" w:hAnsi="Helvetica Neue" w:cs="Helvetica Neue"/>
        </w:rPr>
      </w:pPr>
    </w:p>
    <w:p w14:paraId="129BBDD6" w14:textId="77777777" w:rsidR="00CD24FA" w:rsidRDefault="00CD24FA" w:rsidP="00CD24FA">
      <w:pPr>
        <w:jc w:val="both"/>
        <w:rPr>
          <w:rFonts w:ascii="Helvetica Neue" w:eastAsia="Helvetica Neue" w:hAnsi="Helvetica Neue" w:cs="Helvetica Neue"/>
        </w:rPr>
      </w:pPr>
    </w:p>
    <w:p w14:paraId="3A3E7314" w14:textId="24729872" w:rsidR="00CD24FA" w:rsidRPr="00CD24FA" w:rsidRDefault="00CD24FA">
      <w:pPr>
        <w:rPr>
          <w:rFonts w:ascii="Helvetica Neue" w:eastAsia="Helvetica Neue" w:hAnsi="Helvetica Neue" w:cs="Helvetica Neue"/>
          <w:color w:val="003C82"/>
          <w:sz w:val="32"/>
          <w:szCs w:val="32"/>
        </w:rPr>
      </w:pPr>
      <w:bookmarkStart w:id="0" w:name="_heading=h.23ckvvd" w:colFirst="0" w:colLast="0"/>
      <w:bookmarkEnd w:id="0"/>
      <w:r>
        <w:rPr>
          <w:rFonts w:ascii="Helvetica Neue" w:eastAsia="Helvetica Neue" w:hAnsi="Helvetica Neue" w:cs="Helvetica Neue"/>
          <w:noProof/>
          <w:color w:val="000000"/>
          <w:lang w:val="en-GB"/>
        </w:rPr>
        <w:drawing>
          <wp:anchor distT="0" distB="0" distL="114300" distR="114300" simplePos="0" relativeHeight="251659264" behindDoc="1" locked="0" layoutInCell="1" allowOverlap="1" wp14:anchorId="3E25F66B" wp14:editId="516B3851">
            <wp:simplePos x="0" y="0"/>
            <wp:positionH relativeFrom="column">
              <wp:posOffset>1447800</wp:posOffset>
            </wp:positionH>
            <wp:positionV relativeFrom="paragraph">
              <wp:posOffset>2537460</wp:posOffset>
            </wp:positionV>
            <wp:extent cx="3208655" cy="711200"/>
            <wp:effectExtent l="0" t="0" r="0" b="0"/>
            <wp:wrapTight wrapText="bothSides">
              <wp:wrapPolygon edited="0">
                <wp:start x="0" y="0"/>
                <wp:lineTo x="0" y="20829"/>
                <wp:lineTo x="6797" y="20829"/>
                <wp:lineTo x="6925" y="19093"/>
                <wp:lineTo x="20775" y="16200"/>
                <wp:lineTo x="20775" y="10414"/>
                <wp:lineTo x="16543" y="9836"/>
                <wp:lineTo x="16543" y="3471"/>
                <wp:lineTo x="6797" y="0"/>
                <wp:lineTo x="0" y="0"/>
              </wp:wrapPolygon>
            </wp:wrapTight>
            <wp:docPr id="2077838572" name="image9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 descr="Blue text on a black background&#10;&#10;Description automatically generated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8655" cy="711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Helvetica Neue" w:eastAsia="Helvetica Neue" w:hAnsi="Helvetica Neue" w:cs="Helvetica Neue"/>
          <w:color w:val="003C82"/>
          <w:sz w:val="32"/>
          <w:szCs w:val="32"/>
        </w:rPr>
        <w:br w:type="page"/>
      </w:r>
    </w:p>
    <w:p w14:paraId="2DF68052" w14:textId="6B7C9C46" w:rsidR="0003066D" w:rsidRPr="0003066D" w:rsidRDefault="0003066D" w:rsidP="0003066D">
      <w:pPr>
        <w:rPr>
          <w:b/>
          <w:bCs/>
          <w:lang w:val="el-GR"/>
        </w:rPr>
      </w:pPr>
      <w:r w:rsidRPr="0003066D">
        <w:rPr>
          <w:b/>
          <w:bCs/>
          <w:lang/>
        </w:rPr>
        <w:lastRenderedPageBreak/>
        <w:t xml:space="preserve">Φύλλο Εργασίας: Σχέδιο Δράσης για τον </w:t>
      </w:r>
      <w:r w:rsidR="00B02194">
        <w:rPr>
          <w:b/>
          <w:bCs/>
          <w:lang w:val="el-GR"/>
        </w:rPr>
        <w:t>Πληροφοριακό Γραμματισμό</w:t>
      </w:r>
    </w:p>
    <w:p w14:paraId="64A58B46" w14:textId="77777777" w:rsidR="0003066D" w:rsidRPr="0003066D" w:rsidRDefault="0003066D" w:rsidP="0003066D">
      <w:pPr>
        <w:rPr>
          <w:lang/>
        </w:rPr>
      </w:pPr>
      <w:r w:rsidRPr="0003066D">
        <w:rPr>
          <w:lang/>
        </w:rPr>
        <w:t xml:space="preserve">Χρησιμοποιήστε αυτό το φύλλο εργασίας για να σκεφτείτε πώς θα εφαρμόσετε τις δεξιότητες γραμματισμού στην πληροφορία που έχετε μάθει. Αφιερώστε </w:t>
      </w:r>
      <w:r w:rsidRPr="0003066D">
        <w:rPr>
          <w:b/>
          <w:bCs/>
          <w:lang/>
        </w:rPr>
        <w:t>15 λεπτά</w:t>
      </w:r>
      <w:r w:rsidRPr="0003066D">
        <w:rPr>
          <w:lang/>
        </w:rPr>
        <w:t xml:space="preserve"> για να το συμπληρώσετε ατομικά. Σκεφτείτε πώς θα επαληθεύετε, θα αξιολογείτε και θα κοινοποιείτε πληροφορίες στην προσωπική ή επαγγελματική σας ζωή.</w:t>
      </w:r>
    </w:p>
    <w:p w14:paraId="3DDCF331" w14:textId="77777777" w:rsidR="0003066D" w:rsidRPr="0003066D" w:rsidRDefault="0003066D" w:rsidP="0003066D">
      <w:pPr>
        <w:rPr>
          <w:lang/>
        </w:rPr>
      </w:pPr>
      <w:r w:rsidRPr="0003066D">
        <w:rPr>
          <w:lang/>
        </w:rPr>
        <w:pict w14:anchorId="560C3913">
          <v:rect id="_x0000_i1031" style="width:0;height:1.5pt" o:hralign="center" o:hrstd="t" o:hr="t" fillcolor="#a0a0a0" stroked="f"/>
        </w:pict>
      </w:r>
    </w:p>
    <w:p w14:paraId="606A74D1" w14:textId="42866628" w:rsidR="0003066D" w:rsidRPr="0003066D" w:rsidRDefault="0003066D" w:rsidP="0003066D">
      <w:pPr>
        <w:rPr>
          <w:lang/>
        </w:rPr>
      </w:pPr>
      <w:r w:rsidRPr="0003066D">
        <w:rPr>
          <w:b/>
          <w:bCs/>
          <w:lang/>
        </w:rPr>
        <w:t xml:space="preserve">1. Ποιες είναι 5 συγκεκριμένες στρατηγικές που θα εφαρμόσετε για να βελτιώσετε τον </w:t>
      </w:r>
      <w:r w:rsidR="005F0237">
        <w:rPr>
          <w:b/>
          <w:bCs/>
          <w:lang w:val="el-GR"/>
        </w:rPr>
        <w:t>Πληροφοριακό Γραμματισμό</w:t>
      </w:r>
      <w:r w:rsidRPr="0003066D">
        <w:rPr>
          <w:b/>
          <w:bCs/>
          <w:lang/>
        </w:rPr>
        <w:t>;</w:t>
      </w:r>
      <w:r w:rsidRPr="0003066D">
        <w:rPr>
          <w:lang/>
        </w:rPr>
        <w:br/>
        <w:t>....................................................................................................................</w:t>
      </w:r>
      <w:r w:rsidRPr="0003066D">
        <w:rPr>
          <w:lang/>
        </w:rPr>
        <w:br/>
        <w:t>....................................................................................................................</w:t>
      </w:r>
    </w:p>
    <w:p w14:paraId="6F1063D8" w14:textId="77777777" w:rsidR="0003066D" w:rsidRPr="0003066D" w:rsidRDefault="0003066D" w:rsidP="0003066D">
      <w:pPr>
        <w:rPr>
          <w:lang/>
        </w:rPr>
      </w:pPr>
      <w:r w:rsidRPr="0003066D">
        <w:rPr>
          <w:b/>
          <w:bCs/>
          <w:lang/>
        </w:rPr>
        <w:t>2. Ποια εργαλεία ή συνήθειες θα χρησιμοποιήσετε για να επαληθεύετε την ακρίβεια και την αξιοπιστία των πληροφοριών;</w:t>
      </w:r>
      <w:r w:rsidRPr="0003066D">
        <w:rPr>
          <w:lang/>
        </w:rPr>
        <w:br/>
        <w:t>....................................................................................................................</w:t>
      </w:r>
      <w:r w:rsidRPr="0003066D">
        <w:rPr>
          <w:lang/>
        </w:rPr>
        <w:br/>
        <w:t>....................................................................................................................</w:t>
      </w:r>
    </w:p>
    <w:p w14:paraId="62D34137" w14:textId="4A1897B2" w:rsidR="0003066D" w:rsidRPr="0003066D" w:rsidRDefault="0003066D" w:rsidP="0003066D">
      <w:pPr>
        <w:rPr>
          <w:lang/>
        </w:rPr>
      </w:pPr>
      <w:r w:rsidRPr="0003066D">
        <w:rPr>
          <w:b/>
          <w:bCs/>
          <w:lang/>
        </w:rPr>
        <w:t xml:space="preserve">3. Πώς θα κοινοποιήσετε ή θα εφαρμόσετε τις γνώσεις σας για τον </w:t>
      </w:r>
      <w:r w:rsidR="005F0237">
        <w:rPr>
          <w:b/>
          <w:bCs/>
          <w:lang w:val="el-GR"/>
        </w:rPr>
        <w:t>Πληροφοριακό Γραμματισμό</w:t>
      </w:r>
      <w:r w:rsidR="005F0237" w:rsidRPr="0003066D">
        <w:rPr>
          <w:b/>
          <w:bCs/>
          <w:lang/>
        </w:rPr>
        <w:t xml:space="preserve"> </w:t>
      </w:r>
      <w:r w:rsidRPr="0003066D">
        <w:rPr>
          <w:b/>
          <w:bCs/>
          <w:lang/>
        </w:rPr>
        <w:t>σε άλλους (π.χ. συναδέλφους, μαθητές, οικογένεια);</w:t>
      </w:r>
      <w:r w:rsidRPr="0003066D">
        <w:rPr>
          <w:lang/>
        </w:rPr>
        <w:br/>
        <w:t>....................................................................................................................</w:t>
      </w:r>
      <w:r w:rsidRPr="0003066D">
        <w:rPr>
          <w:lang/>
        </w:rPr>
        <w:br/>
        <w:t>....................................................................................................................</w:t>
      </w:r>
    </w:p>
    <w:p w14:paraId="5D79BC9C" w14:textId="091155A5" w:rsidR="0003066D" w:rsidRPr="0003066D" w:rsidRDefault="0003066D" w:rsidP="0003066D">
      <w:pPr>
        <w:rPr>
          <w:lang/>
        </w:rPr>
      </w:pPr>
      <w:r w:rsidRPr="0003066D">
        <w:rPr>
          <w:b/>
          <w:bCs/>
          <w:lang/>
        </w:rPr>
        <w:t xml:space="preserve">4. Περιγράψτε μια πρόσφατη κατάσταση όπου </w:t>
      </w:r>
      <w:r w:rsidR="005F0237">
        <w:rPr>
          <w:b/>
          <w:bCs/>
          <w:lang w:val="el-GR"/>
        </w:rPr>
        <w:t xml:space="preserve">ο </w:t>
      </w:r>
      <w:r w:rsidR="005F0237">
        <w:rPr>
          <w:b/>
          <w:bCs/>
          <w:lang w:val="el-GR"/>
        </w:rPr>
        <w:t>Πληροφοριακό</w:t>
      </w:r>
      <w:r w:rsidR="005F0237">
        <w:rPr>
          <w:b/>
          <w:bCs/>
          <w:lang w:val="el-GR"/>
        </w:rPr>
        <w:t>ς</w:t>
      </w:r>
      <w:r w:rsidR="005F0237">
        <w:rPr>
          <w:b/>
          <w:bCs/>
          <w:lang w:val="el-GR"/>
        </w:rPr>
        <w:t xml:space="preserve"> Γραμματισμό</w:t>
      </w:r>
      <w:r w:rsidR="005F0237">
        <w:rPr>
          <w:b/>
          <w:bCs/>
          <w:lang w:val="el-GR"/>
        </w:rPr>
        <w:t>ς</w:t>
      </w:r>
      <w:r w:rsidR="005F0237" w:rsidRPr="0003066D">
        <w:rPr>
          <w:b/>
          <w:bCs/>
          <w:lang/>
        </w:rPr>
        <w:t xml:space="preserve"> </w:t>
      </w:r>
      <w:r w:rsidRPr="0003066D">
        <w:rPr>
          <w:b/>
          <w:bCs/>
          <w:lang/>
        </w:rPr>
        <w:t>θα μπορούσε να σας βοηθήσει. Τι θα κάνατε διαφορετικά τώρα;</w:t>
      </w:r>
      <w:r w:rsidRPr="0003066D">
        <w:rPr>
          <w:lang/>
        </w:rPr>
        <w:br/>
        <w:t>....................................................................................................................</w:t>
      </w:r>
      <w:r w:rsidRPr="0003066D">
        <w:rPr>
          <w:lang/>
        </w:rPr>
        <w:br/>
        <w:t>....................................................................................................................</w:t>
      </w:r>
    </w:p>
    <w:p w14:paraId="2245A083" w14:textId="77777777" w:rsidR="0003066D" w:rsidRPr="0003066D" w:rsidRDefault="0003066D" w:rsidP="0003066D">
      <w:pPr>
        <w:rPr>
          <w:lang/>
        </w:rPr>
      </w:pPr>
      <w:r w:rsidRPr="0003066D">
        <w:rPr>
          <w:b/>
          <w:bCs/>
          <w:lang/>
        </w:rPr>
        <w:t>5. Ποιες είναι οι 3 κορυφαίες πηγές σας για αξιόπιστες πληροφορίες και γιατί τις εμπιστεύεστε;</w:t>
      </w:r>
      <w:r w:rsidRPr="0003066D">
        <w:rPr>
          <w:lang/>
        </w:rPr>
        <w:br/>
        <w:t>....................................................................................................................</w:t>
      </w:r>
      <w:r w:rsidRPr="0003066D">
        <w:rPr>
          <w:lang/>
        </w:rPr>
        <w:br/>
        <w:t>....................................................................................................................</w:t>
      </w:r>
    </w:p>
    <w:p w14:paraId="642B9462" w14:textId="232285EE" w:rsidR="0003066D" w:rsidRPr="0003066D" w:rsidRDefault="0003066D" w:rsidP="0003066D">
      <w:pPr>
        <w:rPr>
          <w:lang/>
        </w:rPr>
      </w:pPr>
      <w:r w:rsidRPr="0003066D">
        <w:rPr>
          <w:b/>
          <w:bCs/>
          <w:lang/>
        </w:rPr>
        <w:t xml:space="preserve">6. Ποιες προκλήσεις προβλέπετε στην εφαρμογή δεξιοτήτων </w:t>
      </w:r>
      <w:r w:rsidR="005F0237">
        <w:rPr>
          <w:b/>
          <w:bCs/>
          <w:lang w:val="el-GR"/>
        </w:rPr>
        <w:t>Πληροφοριακ</w:t>
      </w:r>
      <w:r w:rsidR="005F0237">
        <w:rPr>
          <w:b/>
          <w:bCs/>
          <w:lang w:val="el-GR"/>
        </w:rPr>
        <w:t>ού</w:t>
      </w:r>
      <w:r w:rsidR="005F0237">
        <w:rPr>
          <w:b/>
          <w:bCs/>
          <w:lang w:val="el-GR"/>
        </w:rPr>
        <w:t xml:space="preserve"> Γραμματισμ</w:t>
      </w:r>
      <w:r w:rsidR="005F0237">
        <w:rPr>
          <w:b/>
          <w:bCs/>
          <w:lang w:val="el-GR"/>
        </w:rPr>
        <w:t>ού</w:t>
      </w:r>
      <w:r w:rsidRPr="0003066D">
        <w:rPr>
          <w:b/>
          <w:bCs/>
          <w:lang/>
        </w:rPr>
        <w:t xml:space="preserve"> στην πληροφορία και πώς θα τις ξεπεράσετε;</w:t>
      </w:r>
      <w:r w:rsidRPr="0003066D">
        <w:rPr>
          <w:lang/>
        </w:rPr>
        <w:br/>
        <w:t>....................................................................................................................</w:t>
      </w:r>
      <w:r w:rsidRPr="0003066D">
        <w:rPr>
          <w:lang/>
        </w:rPr>
        <w:br/>
        <w:t>....................................................................................................................</w:t>
      </w:r>
    </w:p>
    <w:p w14:paraId="76E868C9" w14:textId="1191EA6A" w:rsidR="0003066D" w:rsidRPr="0003066D" w:rsidRDefault="0003066D" w:rsidP="0003066D">
      <w:pPr>
        <w:rPr>
          <w:lang/>
        </w:rPr>
      </w:pPr>
      <w:r w:rsidRPr="0003066D">
        <w:rPr>
          <w:b/>
          <w:bCs/>
          <w:lang/>
        </w:rPr>
        <w:t xml:space="preserve">7. Ποιος είναι ένας μακροπρόθεσμος στόχος που έχετε για τη βελτίωση του </w:t>
      </w:r>
      <w:r w:rsidR="005F0237">
        <w:rPr>
          <w:b/>
          <w:bCs/>
          <w:lang w:val="el-GR"/>
        </w:rPr>
        <w:t>Πληροφοριακ</w:t>
      </w:r>
      <w:r w:rsidR="005F0237">
        <w:rPr>
          <w:b/>
          <w:bCs/>
          <w:lang w:val="el-GR"/>
        </w:rPr>
        <w:t>ού</w:t>
      </w:r>
      <w:r w:rsidR="005F0237">
        <w:rPr>
          <w:b/>
          <w:bCs/>
          <w:lang w:val="el-GR"/>
        </w:rPr>
        <w:t xml:space="preserve"> Γραμματισμ</w:t>
      </w:r>
      <w:r w:rsidR="005F0237">
        <w:rPr>
          <w:b/>
          <w:bCs/>
          <w:lang w:val="el-GR"/>
        </w:rPr>
        <w:t>ού</w:t>
      </w:r>
      <w:r w:rsidRPr="0003066D">
        <w:rPr>
          <w:b/>
          <w:bCs/>
          <w:lang/>
        </w:rPr>
        <w:t xml:space="preserve"> σας στην πληροφορία;</w:t>
      </w:r>
      <w:r w:rsidRPr="0003066D">
        <w:rPr>
          <w:lang/>
        </w:rPr>
        <w:br/>
        <w:t>....................................................................................................................</w:t>
      </w:r>
      <w:r w:rsidRPr="0003066D">
        <w:rPr>
          <w:lang/>
        </w:rPr>
        <w:br/>
        <w:t>....................................................................................................................</w:t>
      </w:r>
    </w:p>
    <w:p w14:paraId="0392FB39" w14:textId="07AB97AF" w:rsidR="00CF6BD4" w:rsidRPr="0003066D" w:rsidRDefault="00CF6BD4">
      <w:pPr>
        <w:rPr>
          <w:lang/>
        </w:rPr>
      </w:pPr>
    </w:p>
    <w:sectPr w:rsidR="00CF6BD4" w:rsidRPr="0003066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Helvetica Neue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4E66E2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93300449">
    <w:abstractNumId w:val="8"/>
  </w:num>
  <w:num w:numId="2" w16cid:durableId="1366829682">
    <w:abstractNumId w:val="6"/>
  </w:num>
  <w:num w:numId="3" w16cid:durableId="1165707599">
    <w:abstractNumId w:val="5"/>
  </w:num>
  <w:num w:numId="4" w16cid:durableId="1091507947">
    <w:abstractNumId w:val="4"/>
  </w:num>
  <w:num w:numId="5" w16cid:durableId="284582569">
    <w:abstractNumId w:val="7"/>
  </w:num>
  <w:num w:numId="6" w16cid:durableId="1172986691">
    <w:abstractNumId w:val="3"/>
  </w:num>
  <w:num w:numId="7" w16cid:durableId="2125923958">
    <w:abstractNumId w:val="2"/>
  </w:num>
  <w:num w:numId="8" w16cid:durableId="240336899">
    <w:abstractNumId w:val="1"/>
  </w:num>
  <w:num w:numId="9" w16cid:durableId="1549805770">
    <w:abstractNumId w:val="0"/>
  </w:num>
  <w:num w:numId="10" w16cid:durableId="19820733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066D"/>
    <w:rsid w:val="00034616"/>
    <w:rsid w:val="0006063C"/>
    <w:rsid w:val="0015074B"/>
    <w:rsid w:val="00155D89"/>
    <w:rsid w:val="002258DA"/>
    <w:rsid w:val="0029639D"/>
    <w:rsid w:val="00326F90"/>
    <w:rsid w:val="005F0237"/>
    <w:rsid w:val="00AA1D8D"/>
    <w:rsid w:val="00B02194"/>
    <w:rsid w:val="00B0308C"/>
    <w:rsid w:val="00B47730"/>
    <w:rsid w:val="00CB0664"/>
    <w:rsid w:val="00CD24FA"/>
    <w:rsid w:val="00CF6BD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36D8C9"/>
  <w14:defaultImageDpi w14:val="300"/>
  <w15:docId w15:val="{EA188AB3-5C79-4A9D-93C1-E1EF6CCFD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8A28BE4-D31A-4B9E-922F-AC9FB10E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Author</cp:lastModifiedBy>
  <cp:revision>6</cp:revision>
  <dcterms:created xsi:type="dcterms:W3CDTF">2013-12-23T23:15:00Z</dcterms:created>
  <dcterms:modified xsi:type="dcterms:W3CDTF">2025-12-24T08:48:00Z</dcterms:modified>
  <cp:category/>
</cp:coreProperties>
</file>